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FFE32" w14:textId="77777777" w:rsidR="00B15CC3" w:rsidRPr="00B359BD" w:rsidRDefault="00000000">
      <w:pPr>
        <w:pStyle w:val="Titre1"/>
        <w:rPr>
          <w:lang w:val="fr-BE"/>
        </w:rPr>
      </w:pPr>
      <w:r w:rsidRPr="00B359BD">
        <w:rPr>
          <w:lang w:val="fr-BE"/>
        </w:rPr>
        <w:t>Structuration pédagogique du programme</w:t>
      </w:r>
      <w:r w:rsidRPr="00B359BD">
        <w:rPr>
          <w:lang w:val="fr-BE"/>
        </w:rPr>
        <w:br/>
        <w:t>« Comprendre pour choisir : l’éducation financière accessible »</w:t>
      </w:r>
    </w:p>
    <w:p w14:paraId="0194EA73" w14:textId="77777777" w:rsidR="00B359BD" w:rsidRPr="00B359BD" w:rsidRDefault="00B359BD" w:rsidP="00B359BD">
      <w:pPr>
        <w:rPr>
          <w:sz w:val="28"/>
          <w:szCs w:val="28"/>
          <w:lang w:val="fr-BE"/>
        </w:rPr>
      </w:pPr>
    </w:p>
    <w:p w14:paraId="51D7782A" w14:textId="77777777" w:rsidR="00B15CC3" w:rsidRDefault="00000000">
      <w:pPr>
        <w:rPr>
          <w:sz w:val="28"/>
          <w:szCs w:val="28"/>
          <w:lang w:val="fr-BE"/>
        </w:rPr>
      </w:pPr>
      <w:r w:rsidRPr="00B359BD">
        <w:rPr>
          <w:sz w:val="28"/>
          <w:szCs w:val="28"/>
          <w:lang w:val="fr-BE"/>
        </w:rPr>
        <w:t>Ce document présente l’ordre pédagogique recommandé pour les modules du programme, ainsi que l’intégration stratégique des jeux éducatifs. La progression est adaptée à un public adulte en situation de vulnérabilité financière.</w:t>
      </w:r>
    </w:p>
    <w:p w14:paraId="7B2B0EE5" w14:textId="77777777" w:rsidR="00B359BD" w:rsidRPr="00B359BD" w:rsidRDefault="00B359BD">
      <w:pPr>
        <w:rPr>
          <w:sz w:val="28"/>
          <w:szCs w:val="28"/>
          <w:lang w:val="fr-BE"/>
        </w:rPr>
      </w:pPr>
    </w:p>
    <w:p w14:paraId="5229BF59" w14:textId="77777777" w:rsidR="00B15CC3" w:rsidRPr="00B359BD" w:rsidRDefault="00000000">
      <w:pPr>
        <w:pStyle w:val="Titre2"/>
        <w:rPr>
          <w:sz w:val="28"/>
          <w:szCs w:val="28"/>
          <w:lang w:val="fr-BE"/>
        </w:rPr>
      </w:pPr>
      <w:r w:rsidRPr="00B359BD">
        <w:rPr>
          <w:sz w:val="28"/>
          <w:szCs w:val="28"/>
          <w:lang w:val="fr-BE"/>
        </w:rPr>
        <w:t>PHASE 1 – Comprendre l’argent au quotidien</w:t>
      </w:r>
    </w:p>
    <w:p w14:paraId="269E8CE1" w14:textId="77777777" w:rsidR="00B15CC3" w:rsidRPr="00B359BD" w:rsidRDefault="00000000">
      <w:pPr>
        <w:pStyle w:val="Titre3"/>
        <w:rPr>
          <w:sz w:val="28"/>
          <w:szCs w:val="28"/>
          <w:lang w:val="fr-BE"/>
        </w:rPr>
      </w:pPr>
      <w:r w:rsidRPr="00B359BD">
        <w:rPr>
          <w:sz w:val="28"/>
          <w:szCs w:val="28"/>
          <w:lang w:val="fr-BE"/>
        </w:rPr>
        <w:t>1. Fiche 6 – Compte bancaire</w:t>
      </w:r>
    </w:p>
    <w:p w14:paraId="2B8F5B85" w14:textId="77777777" w:rsidR="00B15CC3" w:rsidRDefault="00000000">
      <w:pPr>
        <w:rPr>
          <w:sz w:val="28"/>
          <w:szCs w:val="28"/>
          <w:lang w:val="fr-BE"/>
        </w:rPr>
      </w:pPr>
      <w:r w:rsidRPr="00B359BD">
        <w:rPr>
          <w:sz w:val="28"/>
          <w:szCs w:val="28"/>
          <w:lang w:val="fr-BE"/>
        </w:rPr>
        <w:t>Objectif : Comprendre les bases du fonctionnement bancaire.</w:t>
      </w:r>
      <w:r w:rsidRPr="00B359BD">
        <w:rPr>
          <w:sz w:val="28"/>
          <w:szCs w:val="28"/>
          <w:lang w:val="fr-BE"/>
        </w:rPr>
        <w:br/>
        <w:t>- IBAN</w:t>
      </w:r>
      <w:r w:rsidRPr="00B359BD">
        <w:rPr>
          <w:sz w:val="28"/>
          <w:szCs w:val="28"/>
          <w:lang w:val="fr-BE"/>
        </w:rPr>
        <w:br/>
        <w:t>- Carte bancaire</w:t>
      </w:r>
      <w:r w:rsidRPr="00B359BD">
        <w:rPr>
          <w:sz w:val="28"/>
          <w:szCs w:val="28"/>
          <w:lang w:val="fr-BE"/>
        </w:rPr>
        <w:br/>
        <w:t>- Extraits de compte</w:t>
      </w:r>
      <w:r w:rsidRPr="00B359BD">
        <w:rPr>
          <w:sz w:val="28"/>
          <w:szCs w:val="28"/>
          <w:lang w:val="fr-BE"/>
        </w:rPr>
        <w:br/>
        <w:t>- Paiements et domiciliations</w:t>
      </w:r>
      <w:r w:rsidRPr="00B359BD">
        <w:rPr>
          <w:sz w:val="28"/>
          <w:szCs w:val="28"/>
          <w:lang w:val="fr-BE"/>
        </w:rPr>
        <w:br/>
      </w:r>
      <w:r w:rsidRPr="00B359BD">
        <w:rPr>
          <w:sz w:val="28"/>
          <w:szCs w:val="28"/>
          <w:lang w:val="fr-BE"/>
        </w:rPr>
        <w:br/>
        <w:t>Méthode : mises en situation pratiques.</w:t>
      </w:r>
    </w:p>
    <w:p w14:paraId="6EF83C25" w14:textId="77777777" w:rsidR="00B359BD" w:rsidRPr="00B359BD" w:rsidRDefault="00B359BD">
      <w:pPr>
        <w:rPr>
          <w:sz w:val="28"/>
          <w:szCs w:val="28"/>
          <w:lang w:val="fr-BE"/>
        </w:rPr>
      </w:pPr>
    </w:p>
    <w:p w14:paraId="35B6D79B" w14:textId="77777777" w:rsidR="00B15CC3" w:rsidRPr="00B359BD" w:rsidRDefault="00000000">
      <w:pPr>
        <w:pStyle w:val="Titre3"/>
        <w:rPr>
          <w:sz w:val="28"/>
          <w:szCs w:val="28"/>
          <w:lang w:val="fr-BE"/>
        </w:rPr>
      </w:pPr>
      <w:r w:rsidRPr="00B359BD">
        <w:rPr>
          <w:sz w:val="28"/>
          <w:szCs w:val="28"/>
          <w:lang w:val="fr-BE"/>
        </w:rPr>
        <w:t>2. Fiche 3 – Comprendre une facture</w:t>
      </w:r>
    </w:p>
    <w:p w14:paraId="427A2A6D" w14:textId="77777777" w:rsidR="00B15CC3" w:rsidRPr="00B359BD" w:rsidRDefault="00000000">
      <w:pPr>
        <w:rPr>
          <w:sz w:val="28"/>
          <w:szCs w:val="28"/>
          <w:lang w:val="fr-BE"/>
        </w:rPr>
      </w:pPr>
      <w:r w:rsidRPr="00B359BD">
        <w:rPr>
          <w:sz w:val="28"/>
          <w:szCs w:val="28"/>
          <w:lang w:val="fr-BE"/>
        </w:rPr>
        <w:t>Objectif : Lire et analyser une facture (énergie, télécom, etc.).</w:t>
      </w:r>
      <w:r w:rsidRPr="00B359BD">
        <w:rPr>
          <w:sz w:val="28"/>
          <w:szCs w:val="28"/>
          <w:lang w:val="fr-BE"/>
        </w:rPr>
        <w:br/>
        <w:t>- Identifier les montants</w:t>
      </w:r>
      <w:r w:rsidRPr="00B359BD">
        <w:rPr>
          <w:sz w:val="28"/>
          <w:szCs w:val="28"/>
          <w:lang w:val="fr-BE"/>
        </w:rPr>
        <w:br/>
        <w:t>- Comprendre les échéances</w:t>
      </w:r>
      <w:r w:rsidRPr="00B359BD">
        <w:rPr>
          <w:sz w:val="28"/>
          <w:szCs w:val="28"/>
          <w:lang w:val="fr-BE"/>
        </w:rPr>
        <w:br/>
        <w:t>- Repérer les relances</w:t>
      </w:r>
      <w:r w:rsidRPr="00B359BD">
        <w:rPr>
          <w:sz w:val="28"/>
          <w:szCs w:val="28"/>
          <w:lang w:val="fr-BE"/>
        </w:rPr>
        <w:br/>
      </w:r>
      <w:r w:rsidRPr="00B359BD">
        <w:rPr>
          <w:sz w:val="28"/>
          <w:szCs w:val="28"/>
          <w:lang w:val="fr-BE"/>
        </w:rPr>
        <w:br/>
        <w:t>Méthode : exercices pratiques et études de cas.</w:t>
      </w:r>
    </w:p>
    <w:p w14:paraId="461DABA6" w14:textId="77777777" w:rsidR="00B359BD" w:rsidRDefault="00B359BD">
      <w:pPr>
        <w:pStyle w:val="Titre2"/>
        <w:rPr>
          <w:sz w:val="28"/>
          <w:szCs w:val="28"/>
          <w:lang w:val="fr-BE"/>
        </w:rPr>
      </w:pPr>
    </w:p>
    <w:p w14:paraId="19D09EEB" w14:textId="77777777" w:rsidR="00B359BD" w:rsidRDefault="00B359BD">
      <w:pPr>
        <w:pStyle w:val="Titre2"/>
        <w:rPr>
          <w:sz w:val="28"/>
          <w:szCs w:val="28"/>
          <w:lang w:val="fr-BE"/>
        </w:rPr>
      </w:pPr>
    </w:p>
    <w:p w14:paraId="63BA7E9F" w14:textId="7B4ED1B9" w:rsidR="00B15CC3" w:rsidRDefault="00000000">
      <w:pPr>
        <w:pStyle w:val="Titre2"/>
        <w:rPr>
          <w:sz w:val="28"/>
          <w:szCs w:val="28"/>
          <w:lang w:val="fr-BE"/>
        </w:rPr>
      </w:pPr>
      <w:r w:rsidRPr="00B359BD">
        <w:rPr>
          <w:sz w:val="28"/>
          <w:szCs w:val="28"/>
          <w:lang w:val="fr-BE"/>
        </w:rPr>
        <w:t>PHASE 2 – Construire la gestion budgétaire</w:t>
      </w:r>
    </w:p>
    <w:p w14:paraId="5AD10573" w14:textId="77777777" w:rsidR="00B359BD" w:rsidRPr="00B359BD" w:rsidRDefault="00B359BD" w:rsidP="00B359BD">
      <w:pPr>
        <w:rPr>
          <w:lang w:val="fr-BE"/>
        </w:rPr>
      </w:pPr>
    </w:p>
    <w:p w14:paraId="0498909A" w14:textId="77777777" w:rsidR="00B15CC3" w:rsidRPr="00B359BD" w:rsidRDefault="00000000">
      <w:pPr>
        <w:pStyle w:val="Titre3"/>
        <w:rPr>
          <w:sz w:val="28"/>
          <w:szCs w:val="28"/>
          <w:lang w:val="fr-BE"/>
        </w:rPr>
      </w:pPr>
      <w:r w:rsidRPr="00B359BD">
        <w:rPr>
          <w:sz w:val="28"/>
          <w:szCs w:val="28"/>
          <w:lang w:val="fr-BE"/>
        </w:rPr>
        <w:t>3. Fiche 4 – Budget et choix</w:t>
      </w:r>
    </w:p>
    <w:p w14:paraId="6BF01A91" w14:textId="77777777" w:rsidR="00B15CC3" w:rsidRDefault="00000000">
      <w:pPr>
        <w:rPr>
          <w:sz w:val="28"/>
          <w:szCs w:val="28"/>
          <w:lang w:val="fr-BE"/>
        </w:rPr>
      </w:pPr>
      <w:r w:rsidRPr="00B359BD">
        <w:rPr>
          <w:sz w:val="28"/>
          <w:szCs w:val="28"/>
          <w:lang w:val="fr-BE"/>
        </w:rPr>
        <w:t>Objectif : Construire et comprendre un budget mensuel.</w:t>
      </w:r>
      <w:r w:rsidRPr="00B359BD">
        <w:rPr>
          <w:sz w:val="28"/>
          <w:szCs w:val="28"/>
          <w:lang w:val="fr-BE"/>
        </w:rPr>
        <w:br/>
      </w:r>
      <w:r w:rsidRPr="00B359BD">
        <w:rPr>
          <w:sz w:val="28"/>
          <w:szCs w:val="28"/>
          <w:lang w:val="fr-BE"/>
        </w:rPr>
        <w:br/>
        <w:t>Jeux intégrés (ordre recommandé) :</w:t>
      </w:r>
      <w:r w:rsidRPr="00B359BD">
        <w:rPr>
          <w:sz w:val="28"/>
          <w:szCs w:val="28"/>
          <w:lang w:val="fr-BE"/>
        </w:rPr>
        <w:br/>
        <w:t>1</w:t>
      </w:r>
      <w:r w:rsidRPr="00B359BD">
        <w:rPr>
          <w:sz w:val="28"/>
          <w:szCs w:val="28"/>
        </w:rPr>
        <w:t>️</w:t>
      </w:r>
      <w:r w:rsidRPr="00B359BD">
        <w:rPr>
          <w:sz w:val="28"/>
          <w:szCs w:val="28"/>
          <w:lang w:val="fr-BE"/>
        </w:rPr>
        <w:t>⃣ Argent sur table – Sensibilisation aux priorités.</w:t>
      </w:r>
      <w:r w:rsidRPr="00B359BD">
        <w:rPr>
          <w:sz w:val="28"/>
          <w:szCs w:val="28"/>
          <w:lang w:val="fr-BE"/>
        </w:rPr>
        <w:br/>
        <w:t>2</w:t>
      </w:r>
      <w:r w:rsidRPr="00B359BD">
        <w:rPr>
          <w:sz w:val="28"/>
          <w:szCs w:val="28"/>
        </w:rPr>
        <w:t>️</w:t>
      </w:r>
      <w:r w:rsidRPr="00B359BD">
        <w:rPr>
          <w:sz w:val="28"/>
          <w:szCs w:val="28"/>
          <w:lang w:val="fr-BE"/>
        </w:rPr>
        <w:t>⃣ Gère-toi 1 mois – Construction d’un budget structuré.</w:t>
      </w:r>
      <w:r w:rsidRPr="00B359BD">
        <w:rPr>
          <w:sz w:val="28"/>
          <w:szCs w:val="28"/>
          <w:lang w:val="fr-BE"/>
        </w:rPr>
        <w:br/>
        <w:t>3</w:t>
      </w:r>
      <w:r w:rsidRPr="00B359BD">
        <w:rPr>
          <w:sz w:val="28"/>
          <w:szCs w:val="28"/>
        </w:rPr>
        <w:t>️</w:t>
      </w:r>
      <w:r w:rsidRPr="00B359BD">
        <w:rPr>
          <w:sz w:val="28"/>
          <w:szCs w:val="28"/>
          <w:lang w:val="fr-BE"/>
        </w:rPr>
        <w:t>⃣ 1 mois d’une vie – Simulation complète avec imprévus.</w:t>
      </w:r>
    </w:p>
    <w:p w14:paraId="475B3D1F" w14:textId="77777777" w:rsidR="00B359BD" w:rsidRPr="00B359BD" w:rsidRDefault="00B359BD">
      <w:pPr>
        <w:rPr>
          <w:sz w:val="28"/>
          <w:szCs w:val="28"/>
          <w:lang w:val="fr-BE"/>
        </w:rPr>
      </w:pPr>
    </w:p>
    <w:p w14:paraId="75381679" w14:textId="77777777" w:rsidR="00B15CC3" w:rsidRPr="00B359BD" w:rsidRDefault="00000000">
      <w:pPr>
        <w:pStyle w:val="Titre3"/>
        <w:rPr>
          <w:sz w:val="28"/>
          <w:szCs w:val="28"/>
          <w:lang w:val="fr-BE"/>
        </w:rPr>
      </w:pPr>
      <w:r w:rsidRPr="00B359BD">
        <w:rPr>
          <w:sz w:val="28"/>
          <w:szCs w:val="28"/>
          <w:lang w:val="fr-BE"/>
        </w:rPr>
        <w:t>4. Fiche 1 – Payer en plusieurs fois</w:t>
      </w:r>
    </w:p>
    <w:p w14:paraId="03C30C15" w14:textId="77777777" w:rsidR="00B15CC3" w:rsidRDefault="00000000">
      <w:pPr>
        <w:rPr>
          <w:sz w:val="28"/>
          <w:szCs w:val="28"/>
          <w:lang w:val="fr-BE"/>
        </w:rPr>
      </w:pPr>
      <w:r w:rsidRPr="00B359BD">
        <w:rPr>
          <w:sz w:val="28"/>
          <w:szCs w:val="28"/>
          <w:lang w:val="fr-BE"/>
        </w:rPr>
        <w:t>Objectif : Comprendre l’impact des paiements fractionnés.</w:t>
      </w:r>
      <w:r w:rsidRPr="00B359BD">
        <w:rPr>
          <w:sz w:val="28"/>
          <w:szCs w:val="28"/>
          <w:lang w:val="fr-BE"/>
        </w:rPr>
        <w:br/>
        <w:t>À placer après le module Budget afin de mesurer les effets sur les mois suivants.</w:t>
      </w:r>
      <w:r w:rsidRPr="00B359BD">
        <w:rPr>
          <w:sz w:val="28"/>
          <w:szCs w:val="28"/>
          <w:lang w:val="fr-BE"/>
        </w:rPr>
        <w:br/>
      </w:r>
      <w:r w:rsidRPr="00B359BD">
        <w:rPr>
          <w:sz w:val="28"/>
          <w:szCs w:val="28"/>
          <w:lang w:val="fr-BE"/>
        </w:rPr>
        <w:br/>
        <w:t>Méthode : simulation intégrée et analyse des conséquences budgétaires.</w:t>
      </w:r>
    </w:p>
    <w:p w14:paraId="6CBE5876" w14:textId="77777777" w:rsidR="00B359BD" w:rsidRPr="00B359BD" w:rsidRDefault="00B359BD">
      <w:pPr>
        <w:rPr>
          <w:sz w:val="28"/>
          <w:szCs w:val="28"/>
          <w:lang w:val="fr-BE"/>
        </w:rPr>
      </w:pPr>
    </w:p>
    <w:p w14:paraId="6CB3394C" w14:textId="77777777" w:rsidR="00B15CC3" w:rsidRDefault="00000000">
      <w:pPr>
        <w:pStyle w:val="Titre2"/>
        <w:rPr>
          <w:sz w:val="28"/>
          <w:szCs w:val="28"/>
          <w:lang w:val="fr-BE"/>
        </w:rPr>
      </w:pPr>
      <w:r w:rsidRPr="00B359BD">
        <w:rPr>
          <w:sz w:val="28"/>
          <w:szCs w:val="28"/>
          <w:lang w:val="fr-BE"/>
        </w:rPr>
        <w:t>PHASE 3 – Risques et protection</w:t>
      </w:r>
    </w:p>
    <w:p w14:paraId="13D96C72" w14:textId="77777777" w:rsidR="00B359BD" w:rsidRPr="00B359BD" w:rsidRDefault="00B359BD" w:rsidP="00B359BD">
      <w:pPr>
        <w:rPr>
          <w:lang w:val="fr-BE"/>
        </w:rPr>
      </w:pPr>
    </w:p>
    <w:p w14:paraId="32AA173D" w14:textId="77777777" w:rsidR="00B15CC3" w:rsidRPr="00B359BD" w:rsidRDefault="00000000">
      <w:pPr>
        <w:pStyle w:val="Titre3"/>
        <w:rPr>
          <w:sz w:val="28"/>
          <w:szCs w:val="28"/>
          <w:lang w:val="fr-BE"/>
        </w:rPr>
      </w:pPr>
      <w:r w:rsidRPr="00B359BD">
        <w:rPr>
          <w:sz w:val="28"/>
          <w:szCs w:val="28"/>
          <w:lang w:val="fr-BE"/>
        </w:rPr>
        <w:t>5. Fiche 2 – Arnaques et messages frauduleux</w:t>
      </w:r>
    </w:p>
    <w:p w14:paraId="424A581A" w14:textId="77777777" w:rsidR="00B15CC3" w:rsidRPr="00B359BD" w:rsidRDefault="00000000">
      <w:pPr>
        <w:rPr>
          <w:sz w:val="28"/>
          <w:szCs w:val="28"/>
          <w:lang w:val="fr-BE"/>
        </w:rPr>
      </w:pPr>
      <w:r w:rsidRPr="00B359BD">
        <w:rPr>
          <w:sz w:val="28"/>
          <w:szCs w:val="28"/>
          <w:lang w:val="fr-BE"/>
        </w:rPr>
        <w:t>Objectif : Identifier les fraudes et se protéger.</w:t>
      </w:r>
      <w:r w:rsidRPr="00B359BD">
        <w:rPr>
          <w:sz w:val="28"/>
          <w:szCs w:val="28"/>
          <w:lang w:val="fr-BE"/>
        </w:rPr>
        <w:br/>
        <w:t>À placer après les modules Compte bancaire et Budget.</w:t>
      </w:r>
      <w:r w:rsidRPr="00B359BD">
        <w:rPr>
          <w:sz w:val="28"/>
          <w:szCs w:val="28"/>
          <w:lang w:val="fr-BE"/>
        </w:rPr>
        <w:br/>
      </w:r>
      <w:r w:rsidRPr="00B359BD">
        <w:rPr>
          <w:sz w:val="28"/>
          <w:szCs w:val="28"/>
          <w:lang w:val="fr-BE"/>
        </w:rPr>
        <w:br/>
        <w:t>Méthode : analyse de cas, exemples concrets, échanges interactifs.</w:t>
      </w:r>
    </w:p>
    <w:p w14:paraId="3922A839" w14:textId="77777777" w:rsidR="00B15CC3" w:rsidRDefault="00000000">
      <w:pPr>
        <w:pStyle w:val="Titre2"/>
        <w:rPr>
          <w:sz w:val="28"/>
          <w:szCs w:val="28"/>
          <w:lang w:val="fr-BE"/>
        </w:rPr>
      </w:pPr>
      <w:r w:rsidRPr="00B359BD">
        <w:rPr>
          <w:sz w:val="28"/>
          <w:szCs w:val="28"/>
          <w:lang w:val="fr-BE"/>
        </w:rPr>
        <w:t>PHASE 4 – Agir en cas de difficulté</w:t>
      </w:r>
    </w:p>
    <w:p w14:paraId="0E05DD4E" w14:textId="77777777" w:rsidR="00B359BD" w:rsidRPr="00B359BD" w:rsidRDefault="00B359BD" w:rsidP="00B359BD">
      <w:pPr>
        <w:rPr>
          <w:lang w:val="fr-BE"/>
        </w:rPr>
      </w:pPr>
    </w:p>
    <w:p w14:paraId="019C7731" w14:textId="77777777" w:rsidR="00B15CC3" w:rsidRPr="00B359BD" w:rsidRDefault="00000000">
      <w:pPr>
        <w:pStyle w:val="Titre3"/>
        <w:rPr>
          <w:sz w:val="28"/>
          <w:szCs w:val="28"/>
          <w:lang w:val="fr-BE"/>
        </w:rPr>
      </w:pPr>
      <w:r w:rsidRPr="00B359BD">
        <w:rPr>
          <w:sz w:val="28"/>
          <w:szCs w:val="28"/>
          <w:lang w:val="fr-BE"/>
        </w:rPr>
        <w:lastRenderedPageBreak/>
        <w:t>6. Fiche 5 – Orientation et guidance budgétaire</w:t>
      </w:r>
    </w:p>
    <w:p w14:paraId="6A95362A" w14:textId="77777777" w:rsidR="00B15CC3" w:rsidRDefault="00000000">
      <w:pPr>
        <w:rPr>
          <w:sz w:val="28"/>
          <w:szCs w:val="28"/>
          <w:lang w:val="fr-BE"/>
        </w:rPr>
      </w:pPr>
      <w:r w:rsidRPr="00B359BD">
        <w:rPr>
          <w:sz w:val="28"/>
          <w:szCs w:val="28"/>
          <w:lang w:val="fr-BE"/>
        </w:rPr>
        <w:t>Objectif : Identifier les ressources et services d’aide.</w:t>
      </w:r>
      <w:r w:rsidRPr="00B359BD">
        <w:rPr>
          <w:sz w:val="28"/>
          <w:szCs w:val="28"/>
          <w:lang w:val="fr-BE"/>
        </w:rPr>
        <w:br/>
      </w:r>
      <w:r w:rsidRPr="00B359BD">
        <w:rPr>
          <w:sz w:val="28"/>
          <w:szCs w:val="28"/>
          <w:lang w:val="fr-BE"/>
        </w:rPr>
        <w:br/>
        <w:t>Jeu intégré :</w:t>
      </w:r>
      <w:r w:rsidRPr="00B359BD">
        <w:rPr>
          <w:sz w:val="28"/>
          <w:szCs w:val="28"/>
          <w:lang w:val="fr-BE"/>
        </w:rPr>
        <w:br/>
        <w:t>La course aux droits – Compréhension des démarches administratives et des droits sociaux.</w:t>
      </w:r>
      <w:r w:rsidRPr="00B359BD">
        <w:rPr>
          <w:sz w:val="28"/>
          <w:szCs w:val="28"/>
          <w:lang w:val="fr-BE"/>
        </w:rPr>
        <w:br/>
      </w:r>
      <w:r w:rsidRPr="00B359BD">
        <w:rPr>
          <w:sz w:val="28"/>
          <w:szCs w:val="28"/>
          <w:lang w:val="fr-BE"/>
        </w:rPr>
        <w:br/>
        <w:t>Finalité : Renforcer le pouvoir d’agir et orienter vers les services compétents.</w:t>
      </w:r>
    </w:p>
    <w:p w14:paraId="4F126FFB" w14:textId="77777777" w:rsidR="00B359BD" w:rsidRPr="00B359BD" w:rsidRDefault="00B359BD">
      <w:pPr>
        <w:rPr>
          <w:sz w:val="28"/>
          <w:szCs w:val="28"/>
          <w:lang w:val="fr-BE"/>
        </w:rPr>
      </w:pPr>
    </w:p>
    <w:p w14:paraId="794BDF45" w14:textId="77777777" w:rsidR="00B15CC3" w:rsidRPr="00B359BD" w:rsidRDefault="00000000">
      <w:pPr>
        <w:pStyle w:val="Titre2"/>
        <w:rPr>
          <w:sz w:val="28"/>
          <w:szCs w:val="28"/>
          <w:lang w:val="fr-BE"/>
        </w:rPr>
      </w:pPr>
      <w:r w:rsidRPr="00B359BD">
        <w:rPr>
          <w:sz w:val="28"/>
          <w:szCs w:val="28"/>
          <w:lang w:val="fr-BE"/>
        </w:rPr>
        <w:t>Synthèse pédagogique</w:t>
      </w:r>
    </w:p>
    <w:p w14:paraId="6EC14297" w14:textId="77777777" w:rsidR="00B15CC3" w:rsidRPr="00B359BD" w:rsidRDefault="00000000">
      <w:pPr>
        <w:rPr>
          <w:sz w:val="28"/>
          <w:szCs w:val="28"/>
          <w:lang w:val="fr-BE"/>
        </w:rPr>
      </w:pPr>
      <w:r w:rsidRPr="00B359BD">
        <w:rPr>
          <w:sz w:val="28"/>
          <w:szCs w:val="28"/>
          <w:lang w:val="fr-BE"/>
        </w:rPr>
        <w:t>Progression globale :</w:t>
      </w:r>
      <w:r w:rsidRPr="00B359BD">
        <w:rPr>
          <w:sz w:val="28"/>
          <w:szCs w:val="28"/>
          <w:lang w:val="fr-BE"/>
        </w:rPr>
        <w:br/>
        <w:t>1. Comprendre les outils financiers.</w:t>
      </w:r>
      <w:r w:rsidRPr="00B359BD">
        <w:rPr>
          <w:sz w:val="28"/>
          <w:szCs w:val="28"/>
          <w:lang w:val="fr-BE"/>
        </w:rPr>
        <w:br/>
        <w:t>2. Comprendre les dépenses.</w:t>
      </w:r>
      <w:r w:rsidRPr="00B359BD">
        <w:rPr>
          <w:sz w:val="28"/>
          <w:szCs w:val="28"/>
          <w:lang w:val="fr-BE"/>
        </w:rPr>
        <w:br/>
        <w:t>3. Construire un budget.</w:t>
      </w:r>
      <w:r w:rsidRPr="00B359BD">
        <w:rPr>
          <w:sz w:val="28"/>
          <w:szCs w:val="28"/>
          <w:lang w:val="fr-BE"/>
        </w:rPr>
        <w:br/>
        <w:t>4. Comprendre les risques financiers.</w:t>
      </w:r>
      <w:r w:rsidRPr="00B359BD">
        <w:rPr>
          <w:sz w:val="28"/>
          <w:szCs w:val="28"/>
          <w:lang w:val="fr-BE"/>
        </w:rPr>
        <w:br/>
        <w:t>5. Se protéger.</w:t>
      </w:r>
      <w:r w:rsidRPr="00B359BD">
        <w:rPr>
          <w:sz w:val="28"/>
          <w:szCs w:val="28"/>
          <w:lang w:val="fr-BE"/>
        </w:rPr>
        <w:br/>
        <w:t>6. S’orienter et demander de l’aide.</w:t>
      </w:r>
      <w:r w:rsidRPr="00B359BD">
        <w:rPr>
          <w:sz w:val="28"/>
          <w:szCs w:val="28"/>
          <w:lang w:val="fr-BE"/>
        </w:rPr>
        <w:br/>
      </w:r>
      <w:r w:rsidRPr="00B359BD">
        <w:rPr>
          <w:sz w:val="28"/>
          <w:szCs w:val="28"/>
          <w:lang w:val="fr-BE"/>
        </w:rPr>
        <w:br/>
        <w:t>Cette progression respecte la logique d’apprentissage d’un public fragile et évite la surcharge cognitive ou la confrontation précoce à des situations complexes.</w:t>
      </w:r>
    </w:p>
    <w:sectPr w:rsidR="00B15CC3" w:rsidRPr="00B359B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67310567">
    <w:abstractNumId w:val="8"/>
  </w:num>
  <w:num w:numId="2" w16cid:durableId="560408338">
    <w:abstractNumId w:val="6"/>
  </w:num>
  <w:num w:numId="3" w16cid:durableId="1485002460">
    <w:abstractNumId w:val="5"/>
  </w:num>
  <w:num w:numId="4" w16cid:durableId="541593379">
    <w:abstractNumId w:val="4"/>
  </w:num>
  <w:num w:numId="5" w16cid:durableId="1744448480">
    <w:abstractNumId w:val="7"/>
  </w:num>
  <w:num w:numId="6" w16cid:durableId="1103038553">
    <w:abstractNumId w:val="3"/>
  </w:num>
  <w:num w:numId="7" w16cid:durableId="66610731">
    <w:abstractNumId w:val="2"/>
  </w:num>
  <w:num w:numId="8" w16cid:durableId="140201604">
    <w:abstractNumId w:val="1"/>
  </w:num>
  <w:num w:numId="9" w16cid:durableId="406153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C022F"/>
    <w:rsid w:val="0029639D"/>
    <w:rsid w:val="00326F90"/>
    <w:rsid w:val="007E10C9"/>
    <w:rsid w:val="00AA1D8D"/>
    <w:rsid w:val="00B15CC3"/>
    <w:rsid w:val="00B359B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A9A584"/>
  <w14:defaultImageDpi w14:val="300"/>
  <w15:docId w15:val="{184060D9-F931-42C8-832F-7280E562D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363</Words>
  <Characters>1999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2358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Silvia Imbro</cp:lastModifiedBy>
  <cp:revision>3</cp:revision>
  <cp:lastPrinted>2026-02-25T10:52:00Z</cp:lastPrinted>
  <dcterms:created xsi:type="dcterms:W3CDTF">2013-12-23T23:15:00Z</dcterms:created>
  <dcterms:modified xsi:type="dcterms:W3CDTF">2026-02-25T12:11:00Z</dcterms:modified>
  <cp:category/>
</cp:coreProperties>
</file>